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360"/>
      </w:pPr>
      <w:r>
        <w:rPr>
          <w:b/>
          <w:color w:val="2A6FE8"/>
          <w:sz w:val="18"/>
        </w:rPr>
        <w:t>SAMPLE</w:t>
      </w:r>
    </w:p>
    <w:p>
      <w:r>
        <w:t>[Date]</w:t>
      </w:r>
    </w:p>
    <w:p>
      <w:r>
        <w:t>[Recipient name]</w:t>
        <w:br/>
        <w:t>[Organisation]</w:t>
        <w:br/>
        <w:t>[Address]</w:t>
      </w:r>
    </w:p>
    <w:p>
      <w:pPr>
        <w:pStyle w:val="Title"/>
      </w:pPr>
      <w:r>
        <w:t>Sample correspondence</w:t>
      </w:r>
    </w:p>
    <w:p>
      <w:r>
        <w:t>Dear [Recipient name],</w:t>
      </w:r>
    </w:p>
    <w:p>
      <w:r>
        <w:t>This sample demonstrates the Ducat Hall letterhead and paragraph styles. Replace this text with the purpose of your letter and the action you want the reader to take.</w:t>
      </w:r>
    </w:p>
    <w:p>
      <w:r>
        <w:t>Use the next paragraph for the information the reader needs to assess your request. Keep dates, figures and commitments specific to the correspondence you are preparing.</w:t>
      </w:r>
    </w:p>
    <w:p>
      <w:r>
        <w:t>Close with the agreed next step and a suitable contact method.</w:t>
      </w:r>
    </w:p>
    <w:p>
      <w:r>
        <w:t>Kind regards,</w:t>
        <w:br/>
        <w:br/>
        <w:t>[Sender name]</w:t>
        <w:br/>
        <w:t>[Role]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3231" w:right="1304" w:bottom="1531" w:left="1304" w:header="1077" w:footer="90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after="0"/>
    </w:pPr>
    <w:r>
      <w:rPr>
        <w:b/>
        <w:sz w:val="18"/>
      </w:rPr>
      <w:t>Ducat Hall</w:t>
    </w:r>
    <w:r>
      <w:rPr>
        <w:sz w:val="16"/>
      </w:rPr>
      <w:br/>
      <w:t>The operating system for private capital.</w:t>
    </w:r>
    <w:r>
      <w:rPr>
        <w:sz w:val="16"/>
      </w:rPr>
      <w:br/>
      <w:t>ducathall.com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drawing>
        <wp:inline xmlns:a="http://schemas.openxmlformats.org/drawingml/2006/main" xmlns:pic="http://schemas.openxmlformats.org/drawingml/2006/picture">
          <wp:extent cx="2628000" cy="500571"/>
          <wp:docPr id="1" name="Picture 1" descr="Ducat Hall architectural hall logo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ducat-hall-horizontal-ink@2x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28000" cy="500571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220" w:line="276" w:lineRule="auto"/>
    </w:pPr>
    <w:rPr>
      <w:rFonts w:ascii="Arial" w:hAnsi="Arial"/>
      <w:color w:val="101114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220" w:line="276" w:lineRule="auto"/>
    </w:pPr>
    <w:rPr>
      <w:rFonts w:ascii="Arial" w:hAnsi="Arial"/>
      <w:color w:val="101114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220" w:line="276" w:lineRule="auto"/>
    </w:pPr>
    <w:rPr>
      <w:rFonts w:ascii="Arial" w:hAnsi="Arial"/>
      <w:color w:val="101114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220" w:line="276" w:lineRule="auto"/>
      <w:outlineLvl w:val="0"/>
    </w:pPr>
    <w:rPr>
      <w:rFonts w:ascii="Inter" w:hAnsi="Inter"/>
      <w:b/>
      <w:bCs/>
      <w:color w:val="000000"/>
      <w:sz w:val="2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220" w:line="276" w:lineRule="auto"/>
      <w:outlineLvl w:val="1"/>
    </w:pPr>
    <w:rPr>
      <w:rFonts w:ascii="Inter" w:hAnsi="Inter"/>
      <w:b/>
      <w:bCs/>
      <w:color w:val="101114"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/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/>
      <w:color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/>
      <w:b/>
      <w:bCs/>
      <w:color w:val="4F81BD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spacing w:after="420" w:line="276" w:lineRule="auto"/>
      <w:contextualSpacing/>
    </w:pPr>
    <w:rPr>
      <w:rFonts w:ascii="Times New Roman" w:hAnsi="Times New Roman"/>
      <w:color w:val="000000"/>
      <w:spacing w:val="5"/>
      <w:kern w:val="28"/>
      <w:sz w:val="4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="Times New Roman" w:hAnsi="Times New Roman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220" w:line="276" w:lineRule="auto"/>
    </w:pPr>
    <w:rPr>
      <w:rFonts w:ascii="Arial" w:hAnsi="Arial"/>
      <w:color w:val="101114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/>
      <w:color w:val="243F6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/>
      <w:color w:val="4F81BD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/>
      <w:i/>
      <w:iCs/>
      <w:color w:val="40404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/>
        <w:b/>
        <w:bCs/>
      </w:rPr>
    </w:tblStylePr>
    <w:tblStylePr w:type="lastCol">
      <w:rPr>
        <w:rFonts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/>
        <w:b/>
        <w:bCs/>
      </w:rPr>
    </w:tblStylePr>
    <w:tblStylePr w:type="lastCol">
      <w:rPr>
        <w:rFonts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/>
        <w:b/>
        <w:bCs/>
      </w:rPr>
    </w:tblStylePr>
    <w:tblStylePr w:type="lastCol">
      <w:rPr>
        <w:rFonts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/>
        <w:b/>
        <w:bCs/>
      </w:rPr>
    </w:tblStylePr>
    <w:tblStylePr w:type="lastCol">
      <w:rPr>
        <w:rFonts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/>
        <w:b/>
        <w:bCs/>
      </w:rPr>
    </w:tblStylePr>
    <w:tblStylePr w:type="lastCol">
      <w:rPr>
        <w:rFonts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/>
        <w:b/>
        <w:bCs/>
      </w:rPr>
    </w:tblStylePr>
    <w:tblStylePr w:type="lastCol">
      <w:rPr>
        <w:rFonts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/>
        <w:b/>
        <w:bCs/>
      </w:rPr>
    </w:tblStylePr>
    <w:tblStylePr w:type="lastCol">
      <w:rPr>
        <w:rFonts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/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/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/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/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Ducat Hall sample letter</dc:title>
  <dc:subject>Ducat Hall official identity v1.0</dc:subject>
  <dc:creator>Ducat Hall</dc:creator>
  <cp:keywords/>
  <dc:description/>
  <cp:lastModifiedBy>Ducat Hall</cp:lastModifiedBy>
  <cp:revision>1</cp:revision>
  <dcterms:created xsi:type="dcterms:W3CDTF">2013-12-23T23:15:00Z</dcterms:created>
  <dcterms:modified xsi:type="dcterms:W3CDTF">2013-12-23T23:15:00Z</dcterms:modified>
  <cp:category/>
</cp:coreProperties>
</file>